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175385" name="25ffda60-e9e2-11ef-8e40-63cdb1c249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8508092" name="25ffda60-e9e2-11ef-8e40-63cdb1c249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720443" name="2fccdb10-e9e2-11ef-8a1a-d90e75519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932949" name="2fccdb10-e9e2-11ef-8a1a-d90e755198e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DG / rechts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3569200" name="a734ded0-e9e4-11ef-bcab-41d9c9cf0e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6522196" name="a734ded0-e9e4-11ef-bcab-41d9c9cf0ed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3256273" name="aa689290-e9e4-11ef-aa45-f3a2dbb7a6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331019" name="aa689290-e9e4-11ef-aa45-f3a2dbb7a6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202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6979857" name="eeb7d9a0-e9ea-11ef-92ef-0583776e3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558470" name="eeb7d9a0-e9ea-11ef-92ef-0583776e3c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4007868" name="f25d6200-e9ea-11ef-9b8c-a145bb2d67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427117" name="f25d6200-e9ea-11ef-9b8c-a145bb2d679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207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 /Boden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2565284" name="c1896c90-e9eb-11ef-81ba-d73604ee45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04188" name="c1896c90-e9eb-11ef-81ba-d73604ee45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4988726" name="c6fe84d0-e9eb-11ef-9246-158972381c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650738" name="c6fe84d0-e9eb-11ef-9246-158972381cb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207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7933060" name="f05da4f0-e9eb-11ef-a142-73f0c66cd2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493696" name="f05da4f0-e9eb-11ef-a142-73f0c66cd2d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82337" name="f47501f0-e9eb-11ef-9204-25a9768529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973663" name="f47501f0-e9eb-11ef-9204-25a97685298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101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1161909" name="895c3590-e9ec-11ef-aec2-e7fa41ada5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041347" name="895c3590-e9ec-11ef-aec2-e7fa41ada58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1865965" name="b582b310-e9ec-11ef-83f4-bd457319c0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777381" name="b582b310-e9ec-11ef-83f4-bd457319c08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7112689" name="4eb70440-e9ee-11ef-b1de-8b81cb8c55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3887435" name="4eb70440-e9ee-11ef-b1de-8b81cb8c55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323638" name="54daac00-e9ee-11ef-bba6-897367f33e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645271" name="54daac00-e9ee-11ef-bba6-897367f33e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2512927" name="1f40a300-e9ef-11ef-9613-cff07576fa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2835991" name="1f40a300-e9ef-11ef-9613-cff07576fa2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719369" name="22f853d0-e9ef-11ef-ad85-13aa70bee7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174726" name="22f853d0-e9ef-11ef-ad85-13aa70bee71f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